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CED6C" w14:textId="1071EEFD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2A2275" w:rsidRPr="002A2275">
        <w:t>2</w:t>
      </w:r>
      <w:r w:rsidRPr="002A2275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AD1F13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E8E09B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59"/>
        <w:gridCol w:w="4635"/>
      </w:tblGrid>
      <w:tr w:rsidR="00583EA0" w14:paraId="5B211E7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92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35DC" w14:textId="77777777" w:rsidR="00583EA0" w:rsidRDefault="00583EA0">
            <w:r>
              <w:t>Inschrijver</w:t>
            </w:r>
          </w:p>
        </w:tc>
      </w:tr>
      <w:tr w:rsidR="00583EA0" w14:paraId="60C4527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05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C5EC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B4D1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11321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4CE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6563" w14:textId="77777777"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7E44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631560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00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52C7" w14:textId="77777777" w:rsidR="00583EA0" w:rsidRDefault="00583EA0">
            <w:r>
              <w:t xml:space="preserve">Referentieproject </w:t>
            </w:r>
          </w:p>
        </w:tc>
      </w:tr>
      <w:tr w:rsidR="00583EA0" w14:paraId="0FEA17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E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CBB7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644FEA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F58D74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73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8427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26C4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RPr="002A2275" w14:paraId="771F25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5F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CCFA" w14:textId="77777777" w:rsidR="00583EA0" w:rsidRDefault="00583EA0">
            <w:r>
              <w:t>Referentie heeft betrekking op:</w:t>
            </w:r>
          </w:p>
          <w:p w14:paraId="1B2668FE" w14:textId="77777777" w:rsidR="00583EA0" w:rsidRDefault="00583EA0">
            <w:r>
              <w:t xml:space="preserve"> </w:t>
            </w:r>
          </w:p>
          <w:p w14:paraId="2B96876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D55DEC" w14:textId="05C2F782" w:rsidR="00583EA0" w:rsidRDefault="00583EA0">
            <w:r>
              <w:sym w:font="Wingdings" w:char="F06F"/>
            </w:r>
            <w:r w:rsidRPr="002A2275">
              <w:t xml:space="preserve">  </w:t>
            </w:r>
            <w:r w:rsidRPr="000B2401">
              <w:rPr>
                <w:b/>
                <w:bCs/>
              </w:rPr>
              <w:t>Kerncompetentie A</w:t>
            </w:r>
            <w:r w:rsidR="002A2275" w:rsidRPr="000B2401">
              <w:rPr>
                <w:b/>
                <w:bCs/>
              </w:rPr>
              <w:t>:</w:t>
            </w:r>
            <w:r w:rsidR="002A2275" w:rsidRPr="002A2275">
              <w:t xml:space="preserve"> </w:t>
            </w:r>
            <w:r w:rsidR="00483959">
              <w:t>Ervaring met het r</w:t>
            </w:r>
            <w:r w:rsidR="002A2275" w:rsidRPr="002A2275">
              <w:t>ealiseren van e</w:t>
            </w:r>
            <w:r w:rsidR="002A2275">
              <w:t>en verkeersbrug</w:t>
            </w:r>
            <w:r w:rsidR="00FC04EC">
              <w:t>.</w:t>
            </w:r>
          </w:p>
          <w:p w14:paraId="4EB71D15" w14:textId="239DD852" w:rsidR="007F61AC" w:rsidRDefault="007F61AC">
            <w:r>
              <w:sym w:font="Wingdings" w:char="F06F"/>
            </w:r>
            <w:r w:rsidRPr="002A2275">
              <w:t xml:space="preserve">  </w:t>
            </w:r>
            <w:r w:rsidRPr="000B2401">
              <w:rPr>
                <w:b/>
                <w:bCs/>
              </w:rPr>
              <w:t>Kerncompetentie B:</w:t>
            </w:r>
            <w:r w:rsidRPr="002A2275">
              <w:t xml:space="preserve"> </w:t>
            </w:r>
            <w:r w:rsidR="00FC04EC" w:rsidRPr="00FC04EC">
              <w:t>Ervaring als eindverantwoordelijke voor het ontwerp en de realisatie van een civieltechnisch kunstwerk op basis van UAV-</w:t>
            </w:r>
            <w:proofErr w:type="spellStart"/>
            <w:r w:rsidR="00FC04EC" w:rsidRPr="00FC04EC">
              <w:t>gc</w:t>
            </w:r>
            <w:proofErr w:type="spellEnd"/>
            <w:r w:rsidR="00FC04EC" w:rsidRPr="00FC04EC">
              <w:t xml:space="preserve"> 2005 (Design &amp; Construct)</w:t>
            </w:r>
            <w:r w:rsidR="00FC04EC">
              <w:t>.</w:t>
            </w:r>
          </w:p>
          <w:p w14:paraId="5C59E251" w14:textId="55AE9E9D" w:rsidR="007F61AC" w:rsidRDefault="007F61AC">
            <w:r>
              <w:sym w:font="Wingdings" w:char="F06F"/>
            </w:r>
            <w:r w:rsidRPr="002A2275">
              <w:t xml:space="preserve">  </w:t>
            </w:r>
            <w:r w:rsidRPr="000B2401">
              <w:rPr>
                <w:b/>
                <w:bCs/>
              </w:rPr>
              <w:t>Kerncompetentie C:</w:t>
            </w:r>
            <w:r w:rsidRPr="002A2275">
              <w:t xml:space="preserve"> </w:t>
            </w:r>
            <w:r w:rsidRPr="007F61AC">
              <w:t>Opstellen van een architectonisch ontwerp</w:t>
            </w:r>
            <w:r w:rsidR="00716740">
              <w:t>.</w:t>
            </w:r>
          </w:p>
          <w:p w14:paraId="7447E44C" w14:textId="77777777" w:rsidR="00716740" w:rsidRPr="002A2275" w:rsidRDefault="00716740"/>
          <w:p w14:paraId="1BB12D2F" w14:textId="0059D9DB" w:rsidR="00583EA0" w:rsidRPr="002A2275" w:rsidRDefault="00583EA0">
            <w:r>
              <w:sym w:font="Wingdings" w:char="F06F"/>
            </w:r>
            <w:r w:rsidRPr="002A2275">
              <w:t xml:space="preserve">  Selectiecriterium</w:t>
            </w:r>
            <w:r w:rsidR="002A2275" w:rsidRPr="002A2275">
              <w:t xml:space="preserve">: </w:t>
            </w:r>
            <w:r w:rsidR="007F61AC">
              <w:t>Integraliteit Kerncompetentie A, B en C</w:t>
            </w:r>
          </w:p>
        </w:tc>
      </w:tr>
      <w:tr w:rsidR="00583EA0" w14:paraId="4B13FD9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69F" w14:textId="77777777" w:rsidR="00583EA0" w:rsidRPr="002A2275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980D" w14:textId="77777777" w:rsidR="00583EA0" w:rsidRDefault="00583EA0">
            <w:r>
              <w:t>Naam en adres opdrachtgever:</w:t>
            </w:r>
          </w:p>
        </w:tc>
      </w:tr>
      <w:tr w:rsidR="00583EA0" w14:paraId="5C79070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91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364B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0529D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53C379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EB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35C5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6F848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2D126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73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1233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84726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C969C18" w14:textId="77777777" w:rsidR="00583EA0" w:rsidRDefault="00583EA0">
            <w:pPr>
              <w:rPr>
                <w:highlight w:val="lightGray"/>
              </w:rPr>
            </w:pPr>
          </w:p>
          <w:p w14:paraId="58EEF8F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2D1773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90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69B" w14:textId="21AFB75E" w:rsidR="00012EE4" w:rsidRDefault="00DE7340" w:rsidP="00F346C9">
            <w:r>
              <w:t>Nadere informatie referentieproject</w:t>
            </w:r>
          </w:p>
        </w:tc>
      </w:tr>
      <w:tr w:rsidR="00583EA0" w14:paraId="4FF2E74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105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66AD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BEB8BC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48C205D9" w14:textId="77777777" w:rsidR="00583EA0" w:rsidRDefault="00583EA0">
            <w:pPr>
              <w:rPr>
                <w:highlight w:val="lightGray"/>
              </w:rPr>
            </w:pPr>
          </w:p>
          <w:p w14:paraId="566731E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30C93E6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F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F00A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19AB3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FF4B1F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F4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E35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D7CD89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442792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6A7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C9F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C192BF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meer- en minderwerk en excl. BTW</w:t>
            </w:r>
          </w:p>
        </w:tc>
      </w:tr>
      <w:tr w:rsidR="00583EA0" w14:paraId="3F095A1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02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4DC3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74C23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6F2D58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C94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75E" w14:textId="77777777" w:rsidR="00583EA0" w:rsidRDefault="00583EA0">
            <w:r>
              <w:t>Datum van oplevering</w:t>
            </w:r>
          </w:p>
          <w:p w14:paraId="0612FFD5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ED48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407733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F545B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819DB4" w14:textId="77777777" w:rsidR="00583EA0" w:rsidRDefault="00583EA0">
            <w:r>
              <w:t>Contractvorm:</w:t>
            </w:r>
          </w:p>
          <w:p w14:paraId="1F8C031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60722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(bijv. </w:t>
            </w:r>
            <w:proofErr w:type="gramStart"/>
            <w:r>
              <w:rPr>
                <w:highlight w:val="lightGray"/>
              </w:rPr>
              <w:t>UAV /</w:t>
            </w:r>
            <w:proofErr w:type="gramEnd"/>
            <w:r>
              <w:rPr>
                <w:highlight w:val="lightGray"/>
              </w:rPr>
              <w:t xml:space="preserve"> UAV-GC)</w:t>
            </w:r>
          </w:p>
        </w:tc>
      </w:tr>
      <w:tr w:rsidR="00583EA0" w14:paraId="69F08FF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DB0D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AAC18C8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3F7ECE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3FE5AB40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D086A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6CA487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4A3B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78C599E4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E7866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1CC4B7" w14:textId="42373DBE" w:rsidR="00583EA0" w:rsidRDefault="00583EA0">
            <w:r>
              <w:t>Omschrijving van de werkzaamheden dat binnen het referentiewerk is verricht door de gegadigde</w:t>
            </w:r>
            <w:r w:rsidR="002A2275">
              <w:t xml:space="preserve"> (maximaal 250 woorden). 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B34E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424320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ABE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784" w14:textId="77777777" w:rsidR="00583EA0" w:rsidRDefault="00583EA0">
            <w:r>
              <w:t xml:space="preserve">Omvang van de werkzaamheden die door de gegadigde en de andere deelnemers in </w:t>
            </w:r>
            <w:proofErr w:type="gramStart"/>
            <w:r>
              <w:t>het  samenwerkingsverband</w:t>
            </w:r>
            <w:proofErr w:type="gramEnd"/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A06B64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E8CC8FF" w14:textId="77777777" w:rsidR="00583EA0" w:rsidRDefault="00583EA0">
            <w:pPr>
              <w:rPr>
                <w:highlight w:val="lightGray"/>
              </w:rPr>
            </w:pPr>
          </w:p>
          <w:p w14:paraId="6A079F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179FD51" w14:textId="77777777" w:rsidR="00583EA0" w:rsidRDefault="00583EA0">
            <w:pPr>
              <w:rPr>
                <w:highlight w:val="lightGray"/>
              </w:rPr>
            </w:pPr>
          </w:p>
          <w:p w14:paraId="7FF7E54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BA12BC2" w14:textId="77777777" w:rsidR="00583EA0" w:rsidRDefault="00583EA0" w:rsidP="00583EA0">
      <w:pPr>
        <w:pStyle w:val="colofontitel"/>
      </w:pPr>
    </w:p>
    <w:p w14:paraId="5118A82A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8491943">
    <w:abstractNumId w:val="0"/>
  </w:num>
  <w:num w:numId="2" w16cid:durableId="318458108">
    <w:abstractNumId w:val="3"/>
  </w:num>
  <w:num w:numId="3" w16cid:durableId="2004047492">
    <w:abstractNumId w:val="7"/>
  </w:num>
  <w:num w:numId="4" w16cid:durableId="1462840338">
    <w:abstractNumId w:val="6"/>
  </w:num>
  <w:num w:numId="5" w16cid:durableId="804127493">
    <w:abstractNumId w:val="0"/>
  </w:num>
  <w:num w:numId="6" w16cid:durableId="170032666">
    <w:abstractNumId w:val="2"/>
  </w:num>
  <w:num w:numId="7" w16cid:durableId="42415210">
    <w:abstractNumId w:val="5"/>
  </w:num>
  <w:num w:numId="8" w16cid:durableId="1845626866">
    <w:abstractNumId w:val="4"/>
  </w:num>
  <w:num w:numId="9" w16cid:durableId="1387220037">
    <w:abstractNumId w:val="7"/>
  </w:num>
  <w:num w:numId="10" w16cid:durableId="626086476">
    <w:abstractNumId w:val="6"/>
  </w:num>
  <w:num w:numId="11" w16cid:durableId="1305545287">
    <w:abstractNumId w:val="6"/>
  </w:num>
  <w:num w:numId="12" w16cid:durableId="2082437065">
    <w:abstractNumId w:val="6"/>
  </w:num>
  <w:num w:numId="13" w16cid:durableId="1797528777">
    <w:abstractNumId w:val="6"/>
  </w:num>
  <w:num w:numId="14" w16cid:durableId="1754234602">
    <w:abstractNumId w:val="6"/>
  </w:num>
  <w:num w:numId="15" w16cid:durableId="1380667279">
    <w:abstractNumId w:val="6"/>
  </w:num>
  <w:num w:numId="16" w16cid:durableId="1925409369">
    <w:abstractNumId w:val="6"/>
  </w:num>
  <w:num w:numId="17" w16cid:durableId="16390116">
    <w:abstractNumId w:val="6"/>
  </w:num>
  <w:num w:numId="18" w16cid:durableId="318047579">
    <w:abstractNumId w:val="6"/>
  </w:num>
  <w:num w:numId="19" w16cid:durableId="1714229838">
    <w:abstractNumId w:val="4"/>
  </w:num>
  <w:num w:numId="20" w16cid:durableId="841899332">
    <w:abstractNumId w:val="7"/>
  </w:num>
  <w:num w:numId="21" w16cid:durableId="1090202563">
    <w:abstractNumId w:val="0"/>
  </w:num>
  <w:num w:numId="22" w16cid:durableId="1159813146">
    <w:abstractNumId w:val="2"/>
  </w:num>
  <w:num w:numId="23" w16cid:durableId="114567198">
    <w:abstractNumId w:val="5"/>
  </w:num>
  <w:num w:numId="24" w16cid:durableId="769014216">
    <w:abstractNumId w:val="0"/>
  </w:num>
  <w:num w:numId="25" w16cid:durableId="1777291116">
    <w:abstractNumId w:val="0"/>
  </w:num>
  <w:num w:numId="26" w16cid:durableId="1087262105">
    <w:abstractNumId w:val="0"/>
  </w:num>
  <w:num w:numId="27" w16cid:durableId="187225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12EE4"/>
    <w:rsid w:val="000B2401"/>
    <w:rsid w:val="000B46D8"/>
    <w:rsid w:val="00177A29"/>
    <w:rsid w:val="002038F9"/>
    <w:rsid w:val="002316C8"/>
    <w:rsid w:val="002A2275"/>
    <w:rsid w:val="002B5524"/>
    <w:rsid w:val="003B3222"/>
    <w:rsid w:val="00424DED"/>
    <w:rsid w:val="00482A4F"/>
    <w:rsid w:val="00483959"/>
    <w:rsid w:val="005227C3"/>
    <w:rsid w:val="00527398"/>
    <w:rsid w:val="00583EA0"/>
    <w:rsid w:val="00632123"/>
    <w:rsid w:val="00716740"/>
    <w:rsid w:val="0073166B"/>
    <w:rsid w:val="007F61AC"/>
    <w:rsid w:val="008104C5"/>
    <w:rsid w:val="008402D9"/>
    <w:rsid w:val="009175F9"/>
    <w:rsid w:val="00925E5A"/>
    <w:rsid w:val="009761CF"/>
    <w:rsid w:val="009B0D92"/>
    <w:rsid w:val="00A03098"/>
    <w:rsid w:val="00A3732E"/>
    <w:rsid w:val="00A53085"/>
    <w:rsid w:val="00BD0C39"/>
    <w:rsid w:val="00DE7340"/>
    <w:rsid w:val="00DF2BBA"/>
    <w:rsid w:val="00EB1492"/>
    <w:rsid w:val="00ED1BDA"/>
    <w:rsid w:val="00F12F0D"/>
    <w:rsid w:val="00F16E1D"/>
    <w:rsid w:val="00F346C9"/>
    <w:rsid w:val="00FB306F"/>
    <w:rsid w:val="00FC04E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6DA40"/>
  <w15:docId w15:val="{0A6760F8-E810-4189-BC3A-6C3CBB2B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ordelijkeDirectie xmlns="f9789f7c-0275-4b90-8758-aa3018e71797">-</VerantwoordelijkeDirectie>
    <IPM xmlns="451ceeed-c77b-4a37-aea6-85893f5a9fb4" xsi:nil="true"/>
    <Bron xmlns="451ceeed-c77b-4a37-aea6-85893f5a9fb4" xsi:nil="true"/>
    <Overdrachtsdocument xmlns="451ceeed-c77b-4a37-aea6-85893f5a9fb4">-</Overdrachtsdocument>
    <Documentdatum xmlns="451ceeed-c77b-4a37-aea6-85893f5a9fb4" xsi:nil="true"/>
    <Documentstatus xmlns="451ceeed-c77b-4a37-aea6-85893f5a9fb4">1 Concept</Documentstatus>
    <Vervallen xmlns="451ceeed-c77b-4a37-aea6-85893f5a9fb4">false</Vervallen>
    <FasePlaberum xmlns="451ceeed-c77b-4a37-aea6-85893f5a9fb4" xsi:nil="true"/>
    <Trefwoord xmlns="afc42ec7-d277-4328-9ca9-4bd68e2ed785" xsi:nil="true"/>
    <lcf76f155ced4ddcb4097134ff3c332f xmlns="f8c343cc-f1f9-4084-a70f-65dac181bb46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750ED09549069E48B7FD1EE89FC48F5B002C7403C69D017040B5985E970C5AE809" ma:contentTypeVersion="27" ma:contentTypeDescription="Een nieuw document maken." ma:contentTypeScope="" ma:versionID="cd9662951522313f747fccff19b961a9">
  <xsd:schema xmlns:xsd="http://www.w3.org/2001/XMLSchema" xmlns:xs="http://www.w3.org/2001/XMLSchema" xmlns:p="http://schemas.microsoft.com/office/2006/metadata/properties" xmlns:ns2="451ceeed-c77b-4a37-aea6-85893f5a9fb4" xmlns:ns3="f9789f7c-0275-4b90-8758-aa3018e71797" xmlns:ns4="afc42ec7-d277-4328-9ca9-4bd68e2ed785" xmlns:ns5="f8c343cc-f1f9-4084-a70f-65dac181bb46" targetNamespace="http://schemas.microsoft.com/office/2006/metadata/properties" ma:root="true" ma:fieldsID="a8f95f1bd8f8ec33628c72e303ec61dd" ns2:_="" ns3:_="" ns4:_="" ns5:_="">
    <xsd:import namespace="451ceeed-c77b-4a37-aea6-85893f5a9fb4"/>
    <xsd:import namespace="f9789f7c-0275-4b90-8758-aa3018e71797"/>
    <xsd:import namespace="afc42ec7-d277-4328-9ca9-4bd68e2ed785"/>
    <xsd:import namespace="f8c343cc-f1f9-4084-a70f-65dac181bb46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2:Overdrachtsdocument" minOccurs="0"/>
                <xsd:element ref="ns3:VerantwoordelijkeDirectie" minOccurs="0"/>
                <xsd:element ref="ns2:IPM" minOccurs="0"/>
                <xsd:element ref="ns2:FasePlaberum" minOccurs="0"/>
                <xsd:element ref="ns2:Documentdatum" minOccurs="0"/>
                <xsd:element ref="ns2:Bron" minOccurs="0"/>
                <xsd:element ref="ns2:Vervallen" minOccurs="0"/>
                <xsd:element ref="ns4:Trefwoor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4:SharedWithUsers" minOccurs="0"/>
                <xsd:element ref="ns4:SharedWithDetails" minOccurs="0"/>
                <xsd:element ref="ns5:lcf76f155ced4ddcb4097134ff3c332f" minOccurs="0"/>
                <xsd:element ref="ns2:TaxCatchAll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1 Concept" ma:format="Dropdown" ma:internalName="Documentstatus">
      <xsd:simpleType>
        <xsd:restriction base="dms:Choice">
          <xsd:enumeration value="1 Concept"/>
          <xsd:enumeration value="2 Definitief"/>
          <xsd:enumeration value="3 Vastgesteld door project"/>
          <xsd:enumeration value="4 Ambtelijk vastgesteld"/>
          <xsd:enumeration value="5 Bestuurlijk vastgesteld"/>
        </xsd:restriction>
      </xsd:simpleType>
    </xsd:element>
    <xsd:element name="Overdrachtsdocument" ma:index="3" nillable="true" ma:displayName="Overdrachtsdocument" ma:default="-" ma:format="Dropdown" ma:internalName="Overdrachtsdocument">
      <xsd:simpleType>
        <xsd:restriction base="dms:Choice">
          <xsd:enumeration value="-"/>
          <xsd:enumeration value="Ja"/>
        </xsd:restriction>
      </xsd:simpleType>
    </xsd:element>
    <xsd:element name="IPM" ma:index="5" nillable="true" ma:displayName="IPM" ma:format="Dropdown" ma:internalName="IPM">
      <xsd:simpleType>
        <xsd:restriction base="dms:Choice">
          <xsd:enumeration value="PM - Projectmanagement"/>
          <xsd:enumeration value="PB - Projectbeheersing"/>
          <xsd:enumeration value="OM - Omgevingsmanagement"/>
          <xsd:enumeration value="TM - Technisch management"/>
          <xsd:enumeration value="CM - Contractmanagement"/>
        </xsd:restriction>
      </xsd:simpleType>
    </xsd:element>
    <xsd:element name="FasePlaberum" ma:index="6" nillable="true" ma:displayName="Fase Plaberum" ma:format="Dropdown" ma:internalName="FasePlaberum">
      <xsd:simpleType>
        <xsd:restriction base="dms:Choice">
          <xsd:enumeration value="1 Verkenning"/>
          <xsd:enumeration value="2 Haalbaarheid"/>
          <xsd:enumeration value="3 Ontwerp"/>
          <xsd:enumeration value="4 Uitvoering"/>
        </xsd:restriction>
      </xsd:simpleType>
    </xsd:element>
    <xsd:element name="Documentdatum" ma:index="7" nillable="true" ma:displayName="Documentdatum" ma:default="" ma:format="DateOnly" ma:internalName="Documentdatum">
      <xsd:simpleType>
        <xsd:restriction base="dms:DateTime"/>
      </xsd:simpleType>
    </xsd:element>
    <xsd:element name="Bron" ma:index="8" nillable="true" ma:displayName="Bron" ma:default="" ma:description="Oorspronkelijke locatie op de G-schijf of andere bronlocatie" ma:hidden="true" ma:internalName="Bron" ma:readOnly="false">
      <xsd:simpleType>
        <xsd:restriction base="dms:Text">
          <xsd:maxLength value="255"/>
        </xsd:restriction>
      </xsd:simpleType>
    </xsd:element>
    <xsd:element name="Vervallen" ma:index="9" nillable="true" ma:displayName="Vervallen" ma:default="0" ma:internalName="Vervallen">
      <xsd:simpleType>
        <xsd:restriction base="dms:Boolean"/>
      </xsd:simpleType>
    </xsd:element>
    <xsd:element name="TaxCatchAll" ma:index="25" nillable="true" ma:displayName="Taxonomy Catch All Column" ma:hidden="true" ma:list="{6bfff5e6-2106-4f21-9efa-528c55a01a90}" ma:internalName="TaxCatchAll" ma:showField="CatchAllData" ma:web="afc42ec7-d277-4328-9ca9-4bd68e2ed7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89f7c-0275-4b90-8758-aa3018e71797" elementFormDefault="qualified">
    <xsd:import namespace="http://schemas.microsoft.com/office/2006/documentManagement/types"/>
    <xsd:import namespace="http://schemas.microsoft.com/office/infopath/2007/PartnerControls"/>
    <xsd:element name="VerantwoordelijkeDirectie" ma:index="4" nillable="true" ma:displayName="Verantwoordelijke Directie" ma:default="-" ma:format="Dropdown" ma:internalName="VerantwoordelijkeDirectie">
      <xsd:simpleType>
        <xsd:union memberTypes="dms:Text">
          <xsd:simpleType>
            <xsd:restriction base="dms:Choice">
              <xsd:enumeration value="G&amp;O"/>
              <xsd:enumeration value="IB"/>
              <xsd:enumeration value="R&amp;D"/>
              <xsd:enumeration value="PMB"/>
              <xsd:enumeration value="-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42ec7-d277-4328-9ca9-4bd68e2ed785" elementFormDefault="qualified">
    <xsd:import namespace="http://schemas.microsoft.com/office/2006/documentManagement/types"/>
    <xsd:import namespace="http://schemas.microsoft.com/office/infopath/2007/PartnerControls"/>
    <xsd:element name="Trefwoord" ma:index="16" nillable="true" ma:displayName="Trefwoord" ma:list="{bb06c6b9-8d57-4866-8d50-d01f95458e07}" ma:internalName="Trefwoord" ma:showField="Title" ma:web="afc42ec7-d277-4328-9ca9-4bd68e2ed7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343cc-f1f9-4084-a70f-65dac181b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AB3AA-975B-4BA5-A1F8-D4C9BF042496}">
  <ds:schemaRefs>
    <ds:schemaRef ds:uri="afc42ec7-d277-4328-9ca9-4bd68e2ed785"/>
    <ds:schemaRef ds:uri="f8c343cc-f1f9-4084-a70f-65dac181bb46"/>
    <ds:schemaRef ds:uri="http://www.w3.org/XML/1998/namespace"/>
    <ds:schemaRef ds:uri="http://purl.org/dc/elements/1.1/"/>
    <ds:schemaRef ds:uri="http://schemas.microsoft.com/office/infopath/2007/PartnerControls"/>
    <ds:schemaRef ds:uri="451ceeed-c77b-4a37-aea6-85893f5a9fb4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f9789f7c-0275-4b90-8758-aa3018e71797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350774D-2B7C-4560-8ED5-43A6D96A8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BF85A-B008-429E-B218-7355FC8D7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f9789f7c-0275-4b90-8758-aa3018e71797"/>
    <ds:schemaRef ds:uri="afc42ec7-d277-4328-9ca9-4bd68e2ed785"/>
    <ds:schemaRef ds:uri="f8c343cc-f1f9-4084-a70f-65dac181b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Lierop, Deveney van</cp:lastModifiedBy>
  <cp:revision>2</cp:revision>
  <dcterms:created xsi:type="dcterms:W3CDTF">2025-05-15T11:45:00Z</dcterms:created>
  <dcterms:modified xsi:type="dcterms:W3CDTF">2025-05-15T11:45:00Z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0x010100750ED09549069E48B7FD1EE89FC48F5B002C7403C69D017040B5985E970C5AE809</vt:lpwstr>
  </property>
  <property fmtid="{D5CDD505-2E9C-101B-9397-08002B2CF9AE}" pid="3" name="MediaServiceImageTags">
    <vt:lpwstr/>
  </property>
</Properties>
</file>